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0811957B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48A1E895" w14:textId="638718A7" w:rsidR="2DC6C6C5" w:rsidRDefault="2DC6C6C5" w:rsidP="3C21430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3C214300">
        <w:rPr>
          <w:rFonts w:ascii="Fira Sans" w:hAnsi="Fira Sans" w:cs="Calibri"/>
          <w:b/>
          <w:bCs/>
          <w:sz w:val="24"/>
          <w:szCs w:val="24"/>
          <w:lang w:val="pt-BR"/>
        </w:rPr>
        <w:t>EDITAL PROSPERA SOCIOBIO</w:t>
      </w:r>
    </w:p>
    <w:p w14:paraId="17C5FA22" w14:textId="691D14FE" w:rsidR="3C214300" w:rsidRDefault="3C214300" w:rsidP="3C21430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820EC22" w14:textId="14BB2E92" w:rsidR="00A43730" w:rsidRDefault="00A43730" w:rsidP="3C214300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ERRATA Nº 0</w:t>
      </w:r>
      <w:r w:rsidR="308DDC80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5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</w:t>
      </w:r>
      <w:r w:rsidR="5CAC5F25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2025 -</w:t>
      </w:r>
      <w:r w:rsidR="77713157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Prorrogação de prazo de submissão de propostas</w:t>
      </w:r>
    </w:p>
    <w:p w14:paraId="7D7020D8" w14:textId="77777777" w:rsidR="00A43730" w:rsidRDefault="00A43730" w:rsidP="3C214300">
      <w:pPr>
        <w:spacing w:after="0" w:line="240" w:lineRule="auto"/>
        <w:jc w:val="center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32D49A5" w14:textId="77777777" w:rsidR="00A43730" w:rsidRPr="00533B83" w:rsidRDefault="00A43730" w:rsidP="3C214300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280E6618" w14:textId="72084F6A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A Comissão Organizadora do Edital Prospera </w:t>
      </w:r>
      <w:proofErr w:type="spellStart"/>
      <w:proofErr w:type="gramStart"/>
      <w:r w:rsidRPr="3C214300">
        <w:rPr>
          <w:rFonts w:ascii="Fira Sans" w:eastAsia="Fira Sans" w:hAnsi="Fira Sans" w:cs="Fira Sans"/>
          <w:sz w:val="24"/>
          <w:szCs w:val="24"/>
          <w:lang w:val="pt-BR"/>
        </w:rPr>
        <w:t>Sociobio</w:t>
      </w:r>
      <w:proofErr w:type="spellEnd"/>
      <w:r w:rsidR="4024869E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, </w:t>
      </w: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 torna</w:t>
      </w:r>
      <w:proofErr w:type="gramEnd"/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 pública a correção referente ao item 12.1. PRAZOS E FORMA DE ENVIO</w:t>
      </w:r>
      <w:r w:rsidR="28C3A2D3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 e </w:t>
      </w:r>
      <w:r w:rsidR="64441461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pelas </w:t>
      </w:r>
      <w:r w:rsidR="7F308B8A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Erratas </w:t>
      </w:r>
      <w:r w:rsidR="48BA0588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nº </w:t>
      </w:r>
      <w:r w:rsidR="7F308B8A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02 e </w:t>
      </w:r>
      <w:r w:rsidR="5CE877B6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nº </w:t>
      </w:r>
      <w:r w:rsidR="7F308B8A" w:rsidRPr="3C214300">
        <w:rPr>
          <w:rFonts w:ascii="Fira Sans" w:eastAsia="Fira Sans" w:hAnsi="Fira Sans" w:cs="Fira Sans"/>
          <w:sz w:val="24"/>
          <w:szCs w:val="24"/>
          <w:lang w:val="pt-BR"/>
        </w:rPr>
        <w:t>04</w:t>
      </w:r>
      <w:r w:rsidR="2762B15E"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 publicadas no site do Edital. </w:t>
      </w:r>
    </w:p>
    <w:p w14:paraId="4B6F5E77" w14:textId="77777777" w:rsidR="00A43730" w:rsidRPr="00A43730" w:rsidRDefault="00A43730" w:rsidP="3C214300">
      <w:pPr>
        <w:spacing w:after="0" w:line="240" w:lineRule="auto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A87DA78" w14:textId="77777777" w:rsidR="00A43730" w:rsidRPr="00533B83" w:rsidRDefault="00A43730" w:rsidP="3C214300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1. Onde se lê:</w:t>
      </w:r>
    </w:p>
    <w:p w14:paraId="18D4DBE7" w14:textId="0677C8EC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“As propostas poderão ser enviadas até às 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23h59 (horário de Brasília) do dia 0</w:t>
      </w:r>
      <w:r w:rsidR="54E9E450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 de fevereiro d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e 2026</w:t>
      </w:r>
      <w:r w:rsidRPr="3C214300">
        <w:rPr>
          <w:rFonts w:ascii="Fira Sans" w:eastAsia="Fira Sans" w:hAnsi="Fira Sans" w:cs="Fira Sans"/>
          <w:sz w:val="24"/>
          <w:szCs w:val="24"/>
          <w:lang w:val="pt-BR"/>
        </w:rPr>
        <w:t>.”</w:t>
      </w:r>
    </w:p>
    <w:p w14:paraId="3904EA23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>E:</w:t>
      </w:r>
    </w:p>
    <w:p w14:paraId="0C97038E" w14:textId="7D56DC9F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“Dúvidas poderão ser enviadas até a data limite </w:t>
      </w:r>
      <w:r w:rsidR="1DE62660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30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</w:t>
      </w:r>
      <w:r w:rsidR="428FFB21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01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/202</w:t>
      </w:r>
      <w:r w:rsidR="4C9D3DA7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6</w:t>
      </w:r>
      <w:r w:rsidRPr="3C214300">
        <w:rPr>
          <w:rFonts w:ascii="Fira Sans" w:eastAsia="Fira Sans" w:hAnsi="Fira Sans" w:cs="Fira Sans"/>
          <w:sz w:val="24"/>
          <w:szCs w:val="24"/>
          <w:lang w:val="pt-BR"/>
        </w:rPr>
        <w:t>, por meio do seguinte endereço eletrônico: editais@fas-amazonia.org.”</w:t>
      </w:r>
    </w:p>
    <w:p w14:paraId="187012F7" w14:textId="77777777" w:rsidR="00A43730" w:rsidRPr="00A43730" w:rsidRDefault="00A43730" w:rsidP="3C214300">
      <w:pPr>
        <w:spacing w:after="0" w:line="240" w:lineRule="auto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E943FEF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2. Leia-se:</w:t>
      </w:r>
    </w:p>
    <w:p w14:paraId="38658220" w14:textId="4C545AC1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“As propostas poderão ser enviadas até às 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23h59 (horário de Brasília) do dia </w:t>
      </w:r>
      <w:r w:rsidR="515613A3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13</w:t>
      </w:r>
      <w:r w:rsidR="0A3E719C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de </w:t>
      </w:r>
      <w:r w:rsidR="38911868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fevereiro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 de 2026</w:t>
      </w:r>
      <w:r w:rsidRPr="3C214300">
        <w:rPr>
          <w:rFonts w:ascii="Fira Sans" w:eastAsia="Fira Sans" w:hAnsi="Fira Sans" w:cs="Fira Sans"/>
          <w:sz w:val="24"/>
          <w:szCs w:val="24"/>
          <w:lang w:val="pt-BR"/>
        </w:rPr>
        <w:t>.”</w:t>
      </w:r>
    </w:p>
    <w:p w14:paraId="293DD859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>E:</w:t>
      </w:r>
    </w:p>
    <w:p w14:paraId="44A19630" w14:textId="375033D2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 xml:space="preserve">“Dúvidas poderão ser enviadas até a data limite </w:t>
      </w:r>
      <w:r w:rsidR="55207BB7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10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/0</w:t>
      </w:r>
      <w:r w:rsidR="6F5EA8C7"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2</w:t>
      </w: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/2026</w:t>
      </w:r>
      <w:r w:rsidRPr="3C214300">
        <w:rPr>
          <w:rFonts w:ascii="Fira Sans" w:eastAsia="Fira Sans" w:hAnsi="Fira Sans" w:cs="Fira Sans"/>
          <w:sz w:val="24"/>
          <w:szCs w:val="24"/>
          <w:lang w:val="pt-BR"/>
        </w:rPr>
        <w:t>, por meio do seguinte endereço eletrônico: editais@fas-amazonia.org.”</w:t>
      </w:r>
    </w:p>
    <w:p w14:paraId="060B90B3" w14:textId="77777777" w:rsidR="00A43730" w:rsidRPr="00A43730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04BACDAA" w14:textId="77777777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Observação:</w:t>
      </w:r>
    </w:p>
    <w:p w14:paraId="08B766CE" w14:textId="26B6D5E4" w:rsidR="00A43730" w:rsidRPr="00533B83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C214300">
        <w:rPr>
          <w:rFonts w:ascii="Fira Sans" w:eastAsia="Fira Sans" w:hAnsi="Fira Sans" w:cs="Fira Sans"/>
          <w:sz w:val="24"/>
          <w:szCs w:val="24"/>
          <w:lang w:val="pt-BR"/>
        </w:rPr>
        <w:t>Esta Errata ajusta exclusivamente os prazos referentes ao período de submissão das propostas e à data limite para envio de dúvidas.</w:t>
      </w:r>
      <w:r w:rsidRPr="00D03139">
        <w:rPr>
          <w:lang w:val="pt-BR"/>
        </w:rPr>
        <w:br/>
      </w:r>
    </w:p>
    <w:p w14:paraId="0D70B3CD" w14:textId="1021EBA8" w:rsidR="00A43730" w:rsidRPr="00D03139" w:rsidRDefault="00A43730" w:rsidP="3C214300">
      <w:pPr>
        <w:spacing w:after="0" w:line="240" w:lineRule="auto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D03139">
        <w:rPr>
          <w:rFonts w:ascii="Fira Sans" w:eastAsia="Fira Sans" w:hAnsi="Fira Sans" w:cs="Fira Sans"/>
          <w:sz w:val="24"/>
          <w:szCs w:val="24"/>
          <w:lang w:val="pt-BR"/>
        </w:rPr>
        <w:t>Os demais dispositivos do Edital permanecem inalterados.</w:t>
      </w:r>
    </w:p>
    <w:p w14:paraId="6FE5D0FC" w14:textId="77777777" w:rsidR="0022206C" w:rsidRPr="00D03139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B6CC6C6" w14:textId="5E3A6FF6" w:rsidR="3C214300" w:rsidRPr="00D03139" w:rsidRDefault="3C214300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774718EE" w14:textId="18D15DD4" w:rsidR="5D844204" w:rsidRPr="00D03139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D03139">
        <w:rPr>
          <w:rFonts w:ascii="Fira Sans" w:eastAsia="Fira Sans" w:hAnsi="Fira Sans" w:cs="Fira Sans"/>
          <w:sz w:val="24"/>
          <w:szCs w:val="24"/>
          <w:lang w:val="pt-BR"/>
        </w:rPr>
        <w:t xml:space="preserve">Manaus (AM), 21 de </w:t>
      </w:r>
      <w:proofErr w:type="gramStart"/>
      <w:r w:rsidRPr="00D03139">
        <w:rPr>
          <w:rFonts w:ascii="Fira Sans" w:eastAsia="Fira Sans" w:hAnsi="Fira Sans" w:cs="Fira Sans"/>
          <w:sz w:val="24"/>
          <w:szCs w:val="24"/>
          <w:lang w:val="pt-BR"/>
        </w:rPr>
        <w:t>Janeiro</w:t>
      </w:r>
      <w:proofErr w:type="gramEnd"/>
      <w:r w:rsidRPr="00D03139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D03139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02C9" w14:textId="77777777" w:rsidR="00F2609F" w:rsidRDefault="00F2609F" w:rsidP="00432073">
      <w:pPr>
        <w:spacing w:after="0" w:line="240" w:lineRule="auto"/>
      </w:pPr>
      <w:r>
        <w:separator/>
      </w:r>
    </w:p>
  </w:endnote>
  <w:endnote w:type="continuationSeparator" w:id="0">
    <w:p w14:paraId="169ED43A" w14:textId="77777777" w:rsidR="00F2609F" w:rsidRDefault="00F2609F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7980DB83" w:rsidR="00CA405E" w:rsidRPr="0015423B" w:rsidRDefault="00D03139" w:rsidP="0015423B">
    <w:pPr>
      <w:pStyle w:val="Rodap"/>
    </w:pPr>
    <w:r>
      <w:rPr>
        <w:noProof/>
      </w:rPr>
      <w:drawing>
        <wp:inline distT="0" distB="0" distL="0" distR="0" wp14:anchorId="630AE5AF" wp14:editId="3E9E7C00">
          <wp:extent cx="5486400" cy="808990"/>
          <wp:effectExtent l="0" t="0" r="0" b="0"/>
          <wp:docPr id="15912511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CF0B" w14:textId="77777777" w:rsidR="00F2609F" w:rsidRDefault="00F2609F" w:rsidP="00432073">
      <w:pPr>
        <w:spacing w:after="0" w:line="240" w:lineRule="auto"/>
      </w:pPr>
      <w:r>
        <w:separator/>
      </w:r>
    </w:p>
  </w:footnote>
  <w:footnote w:type="continuationSeparator" w:id="0">
    <w:p w14:paraId="268CC69F" w14:textId="77777777" w:rsidR="00F2609F" w:rsidRDefault="00F2609F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6BC0E299" w:rsidR="00432073" w:rsidRDefault="00844A9C" w:rsidP="00844A9C">
    <w:pPr>
      <w:pStyle w:val="Cabealho"/>
      <w:jc w:val="center"/>
    </w:pPr>
    <w:r>
      <w:t>PROJETO SOCIOBIOECONOMIA NA AMAZÔNIA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22206C"/>
    <w:rsid w:val="00230FD7"/>
    <w:rsid w:val="0029639D"/>
    <w:rsid w:val="002A1BD6"/>
    <w:rsid w:val="00326F90"/>
    <w:rsid w:val="00331C4D"/>
    <w:rsid w:val="00347667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C6016"/>
    <w:rsid w:val="00844A9C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BE5A87"/>
    <w:rsid w:val="00CA405E"/>
    <w:rsid w:val="00CB0664"/>
    <w:rsid w:val="00D03139"/>
    <w:rsid w:val="00DF4E6E"/>
    <w:rsid w:val="00E45C90"/>
    <w:rsid w:val="00E67EBD"/>
    <w:rsid w:val="00ED1664"/>
    <w:rsid w:val="00F04187"/>
    <w:rsid w:val="00F2609F"/>
    <w:rsid w:val="00F73170"/>
    <w:rsid w:val="00FB4C35"/>
    <w:rsid w:val="00FB567F"/>
    <w:rsid w:val="00FC693F"/>
    <w:rsid w:val="030A6074"/>
    <w:rsid w:val="072DCEEC"/>
    <w:rsid w:val="080FC4A5"/>
    <w:rsid w:val="0811957B"/>
    <w:rsid w:val="08BB1AF0"/>
    <w:rsid w:val="08E5B5A1"/>
    <w:rsid w:val="0A3E719C"/>
    <w:rsid w:val="0BBD41E6"/>
    <w:rsid w:val="0DFA1472"/>
    <w:rsid w:val="0FD5C2B7"/>
    <w:rsid w:val="16E72B6E"/>
    <w:rsid w:val="19B7EC3F"/>
    <w:rsid w:val="1B12E79D"/>
    <w:rsid w:val="1DE62660"/>
    <w:rsid w:val="1E35BAAB"/>
    <w:rsid w:val="22262F94"/>
    <w:rsid w:val="225D0483"/>
    <w:rsid w:val="22C40A51"/>
    <w:rsid w:val="25DFEC12"/>
    <w:rsid w:val="2762B15E"/>
    <w:rsid w:val="28C3A2D3"/>
    <w:rsid w:val="2A381994"/>
    <w:rsid w:val="2C3F7877"/>
    <w:rsid w:val="2DC6C6C5"/>
    <w:rsid w:val="2DE2011C"/>
    <w:rsid w:val="2EDBD310"/>
    <w:rsid w:val="2F4FA3AC"/>
    <w:rsid w:val="308DDC80"/>
    <w:rsid w:val="31C83129"/>
    <w:rsid w:val="33060319"/>
    <w:rsid w:val="348E6040"/>
    <w:rsid w:val="350D5CFA"/>
    <w:rsid w:val="36FCA0DE"/>
    <w:rsid w:val="370AD6A9"/>
    <w:rsid w:val="38911868"/>
    <w:rsid w:val="3A953D1D"/>
    <w:rsid w:val="3B9EE66E"/>
    <w:rsid w:val="3BFAFE3C"/>
    <w:rsid w:val="3C214300"/>
    <w:rsid w:val="3E2603BA"/>
    <w:rsid w:val="4024869E"/>
    <w:rsid w:val="4112CF0B"/>
    <w:rsid w:val="41E3E543"/>
    <w:rsid w:val="42439340"/>
    <w:rsid w:val="428FFB21"/>
    <w:rsid w:val="43816506"/>
    <w:rsid w:val="48BA0588"/>
    <w:rsid w:val="4A9FF0FD"/>
    <w:rsid w:val="4C9D3DA7"/>
    <w:rsid w:val="4E599A10"/>
    <w:rsid w:val="51405D95"/>
    <w:rsid w:val="515613A3"/>
    <w:rsid w:val="54E9E450"/>
    <w:rsid w:val="55207BB7"/>
    <w:rsid w:val="5585B700"/>
    <w:rsid w:val="5692815C"/>
    <w:rsid w:val="57838528"/>
    <w:rsid w:val="58B0D42D"/>
    <w:rsid w:val="599CA51C"/>
    <w:rsid w:val="5A8B880A"/>
    <w:rsid w:val="5CAC5F25"/>
    <w:rsid w:val="5CE877B6"/>
    <w:rsid w:val="5D844204"/>
    <w:rsid w:val="603880ED"/>
    <w:rsid w:val="61267FB4"/>
    <w:rsid w:val="64441461"/>
    <w:rsid w:val="65DF2442"/>
    <w:rsid w:val="667E4B94"/>
    <w:rsid w:val="6F5EA8C7"/>
    <w:rsid w:val="733E5CDC"/>
    <w:rsid w:val="73D1FBF7"/>
    <w:rsid w:val="7694BA48"/>
    <w:rsid w:val="77713157"/>
    <w:rsid w:val="78893710"/>
    <w:rsid w:val="78B1FCFA"/>
    <w:rsid w:val="7EE68DF3"/>
    <w:rsid w:val="7F308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6F6DB-F6A4-439E-AFAF-D3AD5CE06E06}"/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4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864</Characters>
  <Application>Microsoft Office Word</Application>
  <DocSecurity>0</DocSecurity>
  <Lines>7</Lines>
  <Paragraphs>2</Paragraphs>
  <ScaleCrop>false</ScaleCrop>
  <Manager/>
  <Company/>
  <LinksUpToDate>false</LinksUpToDate>
  <CharactersWithSpaces>1022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9</cp:revision>
  <dcterms:created xsi:type="dcterms:W3CDTF">2025-12-09T22:09:00Z</dcterms:created>
  <dcterms:modified xsi:type="dcterms:W3CDTF">2026-07-10T18:18:00Z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